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0D1" w:rsidRPr="00151DFA" w:rsidRDefault="007809C7" w:rsidP="008240D1">
      <w:pPr>
        <w:pStyle w:val="Geenafstand"/>
        <w:rPr>
          <w:rFonts w:ascii="Arial" w:hAnsi="Arial" w:cs="Arial"/>
          <w:b/>
          <w:sz w:val="24"/>
          <w:szCs w:val="20"/>
        </w:rPr>
      </w:pPr>
      <w:r w:rsidRPr="00151DFA">
        <w:rPr>
          <w:rFonts w:ascii="Arial" w:hAnsi="Arial" w:cs="Arial"/>
          <w:b/>
          <w:sz w:val="24"/>
          <w:szCs w:val="20"/>
        </w:rPr>
        <w:t>Bijla</w:t>
      </w:r>
      <w:bookmarkStart w:id="0" w:name="_GoBack"/>
      <w:bookmarkEnd w:id="0"/>
      <w:r w:rsidRPr="00151DFA">
        <w:rPr>
          <w:rFonts w:ascii="Arial" w:hAnsi="Arial" w:cs="Arial"/>
          <w:b/>
          <w:sz w:val="24"/>
          <w:szCs w:val="20"/>
        </w:rPr>
        <w:t>ge 15</w:t>
      </w:r>
      <w:r w:rsidR="008240D1" w:rsidRPr="00151DFA">
        <w:rPr>
          <w:rFonts w:ascii="Arial" w:hAnsi="Arial" w:cs="Arial"/>
          <w:b/>
          <w:sz w:val="24"/>
          <w:szCs w:val="20"/>
        </w:rPr>
        <w:t>: ISO9001 of gelijkwaardig</w:t>
      </w:r>
    </w:p>
    <w:p w:rsidR="008240D1" w:rsidRPr="00151DFA" w:rsidRDefault="008240D1" w:rsidP="008240D1">
      <w:pPr>
        <w:pStyle w:val="Geenafstand"/>
        <w:rPr>
          <w:rFonts w:ascii="Arial" w:hAnsi="Arial" w:cs="Arial"/>
          <w:b/>
          <w:sz w:val="20"/>
          <w:szCs w:val="20"/>
        </w:rPr>
      </w:pPr>
    </w:p>
    <w:tbl>
      <w:tblPr>
        <w:tblStyle w:val="Tabelraster"/>
        <w:tblW w:w="9351" w:type="dxa"/>
        <w:tblLook w:val="04A0" w:firstRow="1" w:lastRow="0" w:firstColumn="1" w:lastColumn="0" w:noHBand="0" w:noVBand="1"/>
      </w:tblPr>
      <w:tblGrid>
        <w:gridCol w:w="494"/>
        <w:gridCol w:w="6916"/>
        <w:gridCol w:w="1941"/>
      </w:tblGrid>
      <w:tr w:rsidR="008240D1" w:rsidRPr="00151DFA" w:rsidTr="00AD4736">
        <w:tc>
          <w:tcPr>
            <w:tcW w:w="480" w:type="dxa"/>
            <w:shd w:val="clear" w:color="auto" w:fill="D5DCE4"/>
          </w:tcPr>
          <w:p w:rsidR="008240D1" w:rsidRPr="00151DFA" w:rsidRDefault="008240D1" w:rsidP="00AD4736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  <w:r w:rsidRPr="00151DFA">
              <w:rPr>
                <w:rFonts w:ascii="Arial" w:hAnsi="Arial" w:cs="Arial"/>
                <w:b/>
                <w:sz w:val="20"/>
              </w:rPr>
              <w:t>Nr.</w:t>
            </w:r>
          </w:p>
        </w:tc>
        <w:tc>
          <w:tcPr>
            <w:tcW w:w="6928" w:type="dxa"/>
            <w:shd w:val="clear" w:color="auto" w:fill="D5DCE4"/>
          </w:tcPr>
          <w:p w:rsidR="008240D1" w:rsidRPr="00151DFA" w:rsidRDefault="008240D1" w:rsidP="00AD4736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  <w:r w:rsidRPr="00151DFA">
              <w:rPr>
                <w:rFonts w:ascii="Arial" w:hAnsi="Arial" w:cs="Arial"/>
                <w:b/>
                <w:sz w:val="20"/>
              </w:rPr>
              <w:t>Vraag</w:t>
            </w:r>
          </w:p>
          <w:p w:rsidR="008240D1" w:rsidRPr="00151DFA" w:rsidRDefault="008240D1" w:rsidP="00AD4736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43" w:type="dxa"/>
            <w:shd w:val="clear" w:color="auto" w:fill="D5DCE4"/>
          </w:tcPr>
          <w:p w:rsidR="008240D1" w:rsidRPr="00151DFA" w:rsidRDefault="008240D1" w:rsidP="00AD4736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  <w:r w:rsidRPr="00151DFA">
              <w:rPr>
                <w:rFonts w:ascii="Arial" w:hAnsi="Arial" w:cs="Arial"/>
                <w:b/>
                <w:sz w:val="20"/>
              </w:rPr>
              <w:t>Antwoord invullen</w:t>
            </w:r>
          </w:p>
        </w:tc>
      </w:tr>
      <w:tr w:rsidR="008240D1" w:rsidRPr="00151DFA" w:rsidTr="00AD4736">
        <w:tc>
          <w:tcPr>
            <w:tcW w:w="480" w:type="dxa"/>
            <w:tcBorders>
              <w:bottom w:val="single" w:sz="4" w:space="0" w:color="auto"/>
            </w:tcBorders>
          </w:tcPr>
          <w:p w:rsidR="008240D1" w:rsidRPr="00151DFA" w:rsidRDefault="008240D1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151DFA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928" w:type="dxa"/>
            <w:tcBorders>
              <w:bottom w:val="single" w:sz="4" w:space="0" w:color="auto"/>
            </w:tcBorders>
          </w:tcPr>
          <w:p w:rsidR="008240D1" w:rsidRPr="00151DFA" w:rsidRDefault="008240D1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151DFA">
              <w:rPr>
                <w:rFonts w:ascii="Arial" w:hAnsi="Arial" w:cs="Arial"/>
                <w:sz w:val="20"/>
              </w:rPr>
              <w:t xml:space="preserve">U bent in het bezit van een geldig certificaat </w:t>
            </w:r>
          </w:p>
          <w:p w:rsidR="008240D1" w:rsidRPr="00151DFA" w:rsidRDefault="008240D1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943" w:type="dxa"/>
            <w:tcBorders>
              <w:bottom w:val="single" w:sz="4" w:space="0" w:color="auto"/>
            </w:tcBorders>
          </w:tcPr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246"/>
            </w:tblGrid>
            <w:tr w:rsidR="008240D1" w:rsidRPr="00151DFA" w:rsidTr="00AD4736">
              <w:trPr>
                <w:trHeight w:val="251"/>
              </w:trPr>
              <w:tc>
                <w:tcPr>
                  <w:tcW w:w="246" w:type="dxa"/>
                </w:tcPr>
                <w:p w:rsidR="008240D1" w:rsidRPr="00151DFA" w:rsidRDefault="008240D1" w:rsidP="00AD4736">
                  <w:pPr>
                    <w:spacing w:after="0" w:line="240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:rsidR="008240D1" w:rsidRPr="00151DFA" w:rsidRDefault="008240D1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151DFA">
              <w:rPr>
                <w:rFonts w:ascii="Arial" w:hAnsi="Arial" w:cs="Arial"/>
                <w:sz w:val="20"/>
              </w:rPr>
              <w:t>Ja, voeg deze toe</w:t>
            </w:r>
          </w:p>
          <w:p w:rsidR="008240D1" w:rsidRPr="00151DFA" w:rsidRDefault="008240D1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246"/>
            </w:tblGrid>
            <w:tr w:rsidR="008240D1" w:rsidRPr="00151DFA" w:rsidTr="00AD4736">
              <w:trPr>
                <w:trHeight w:val="250"/>
              </w:trPr>
              <w:tc>
                <w:tcPr>
                  <w:tcW w:w="246" w:type="dxa"/>
                </w:tcPr>
                <w:p w:rsidR="008240D1" w:rsidRPr="00151DFA" w:rsidRDefault="008240D1" w:rsidP="00AD4736">
                  <w:pPr>
                    <w:spacing w:after="0" w:line="240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:rsidR="008240D1" w:rsidRPr="00151DFA" w:rsidRDefault="008240D1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151DFA">
              <w:rPr>
                <w:rFonts w:ascii="Arial" w:hAnsi="Arial" w:cs="Arial"/>
                <w:sz w:val="20"/>
              </w:rPr>
              <w:t>Nee zie vraag 2</w:t>
            </w:r>
          </w:p>
        </w:tc>
      </w:tr>
      <w:tr w:rsidR="008240D1" w:rsidRPr="00151DFA" w:rsidTr="00AD4736">
        <w:tc>
          <w:tcPr>
            <w:tcW w:w="480" w:type="dxa"/>
            <w:shd w:val="clear" w:color="auto" w:fill="D5DCE4"/>
          </w:tcPr>
          <w:p w:rsidR="008240D1" w:rsidRPr="00151DFA" w:rsidRDefault="008240D1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6928" w:type="dxa"/>
            <w:shd w:val="clear" w:color="auto" w:fill="D5DCE4"/>
          </w:tcPr>
          <w:p w:rsidR="008240D1" w:rsidRPr="00151DFA" w:rsidRDefault="008240D1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  <w:p w:rsidR="008240D1" w:rsidRPr="00151DFA" w:rsidRDefault="008240D1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151DFA">
              <w:rPr>
                <w:rFonts w:ascii="Arial" w:hAnsi="Arial" w:cs="Arial"/>
                <w:sz w:val="20"/>
              </w:rPr>
              <w:t>Indien het antwoord op de vraag 1 ‘’nee’’ is ingevuld ga dan verder met onderstaande vragen:</w:t>
            </w:r>
          </w:p>
          <w:p w:rsidR="008240D1" w:rsidRPr="00151DFA" w:rsidRDefault="008240D1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943" w:type="dxa"/>
            <w:shd w:val="clear" w:color="auto" w:fill="D5DCE4"/>
          </w:tcPr>
          <w:p w:rsidR="008240D1" w:rsidRPr="00151DFA" w:rsidRDefault="008240D1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</w:tr>
      <w:tr w:rsidR="008240D1" w:rsidRPr="00151DFA" w:rsidTr="00AD4736">
        <w:tc>
          <w:tcPr>
            <w:tcW w:w="480" w:type="dxa"/>
          </w:tcPr>
          <w:p w:rsidR="008240D1" w:rsidRPr="00151DFA" w:rsidRDefault="008240D1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151DFA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6928" w:type="dxa"/>
          </w:tcPr>
          <w:p w:rsidR="008240D1" w:rsidRPr="00151DFA" w:rsidRDefault="008240D1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151DFA">
              <w:rPr>
                <w:rFonts w:ascii="Arial" w:hAnsi="Arial" w:cs="Arial"/>
                <w:sz w:val="20"/>
              </w:rPr>
              <w:t>U beschikt over een pakket van maatregelen waarin staat beschreven hoe de kwaliteit gewaarborgd is in uw organisatie en deze toegevoegd.</w:t>
            </w:r>
          </w:p>
          <w:p w:rsidR="008240D1" w:rsidRPr="00151DFA" w:rsidRDefault="008240D1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943" w:type="dxa"/>
          </w:tcPr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246"/>
            </w:tblGrid>
            <w:tr w:rsidR="008240D1" w:rsidRPr="00151DFA" w:rsidTr="00AD4736">
              <w:trPr>
                <w:trHeight w:val="251"/>
              </w:trPr>
              <w:tc>
                <w:tcPr>
                  <w:tcW w:w="246" w:type="dxa"/>
                </w:tcPr>
                <w:p w:rsidR="008240D1" w:rsidRPr="00151DFA" w:rsidRDefault="008240D1" w:rsidP="00AD4736">
                  <w:pPr>
                    <w:spacing w:after="0" w:line="240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:rsidR="008240D1" w:rsidRPr="00151DFA" w:rsidRDefault="008240D1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151DFA">
              <w:rPr>
                <w:rFonts w:ascii="Arial" w:hAnsi="Arial" w:cs="Arial"/>
                <w:sz w:val="20"/>
              </w:rPr>
              <w:t>Ja</w:t>
            </w:r>
          </w:p>
          <w:p w:rsidR="008240D1" w:rsidRPr="00151DFA" w:rsidRDefault="008240D1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246"/>
            </w:tblGrid>
            <w:tr w:rsidR="008240D1" w:rsidRPr="00151DFA" w:rsidTr="00AD4736">
              <w:trPr>
                <w:trHeight w:val="250"/>
              </w:trPr>
              <w:tc>
                <w:tcPr>
                  <w:tcW w:w="246" w:type="dxa"/>
                </w:tcPr>
                <w:p w:rsidR="008240D1" w:rsidRPr="00151DFA" w:rsidRDefault="008240D1" w:rsidP="00AD4736">
                  <w:pPr>
                    <w:spacing w:after="0" w:line="240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:rsidR="008240D1" w:rsidRPr="00151DFA" w:rsidRDefault="008240D1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151DFA">
              <w:rPr>
                <w:rFonts w:ascii="Arial" w:hAnsi="Arial" w:cs="Arial"/>
                <w:sz w:val="20"/>
              </w:rPr>
              <w:t xml:space="preserve">Nee </w:t>
            </w:r>
          </w:p>
        </w:tc>
      </w:tr>
      <w:tr w:rsidR="008240D1" w:rsidRPr="00151DFA" w:rsidTr="00AD4736">
        <w:tc>
          <w:tcPr>
            <w:tcW w:w="480" w:type="dxa"/>
          </w:tcPr>
          <w:p w:rsidR="008240D1" w:rsidRPr="00151DFA" w:rsidRDefault="008240D1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151DFA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6928" w:type="dxa"/>
          </w:tcPr>
          <w:p w:rsidR="008240D1" w:rsidRPr="00151DFA" w:rsidRDefault="008240D1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151DFA">
              <w:rPr>
                <w:rFonts w:ascii="Arial" w:hAnsi="Arial" w:cs="Arial"/>
                <w:sz w:val="20"/>
              </w:rPr>
              <w:t>Wanneer en door wie is de laatste kwaliteitsaudit uitgevoerd</w:t>
            </w:r>
          </w:p>
        </w:tc>
        <w:tc>
          <w:tcPr>
            <w:tcW w:w="1943" w:type="dxa"/>
          </w:tcPr>
          <w:p w:rsidR="008240D1" w:rsidRPr="00151DFA" w:rsidRDefault="008240D1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151DFA">
              <w:rPr>
                <w:rFonts w:ascii="Arial" w:hAnsi="Arial" w:cs="Arial"/>
                <w:sz w:val="20"/>
              </w:rPr>
              <w:t>(datum)</w:t>
            </w:r>
          </w:p>
          <w:p w:rsidR="008240D1" w:rsidRPr="00151DFA" w:rsidRDefault="008240D1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  <w:p w:rsidR="008240D1" w:rsidRPr="00151DFA" w:rsidRDefault="008240D1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151DFA">
              <w:rPr>
                <w:rFonts w:ascii="Arial" w:hAnsi="Arial" w:cs="Arial"/>
                <w:sz w:val="20"/>
              </w:rPr>
              <w:t>(door)</w:t>
            </w:r>
          </w:p>
          <w:p w:rsidR="008240D1" w:rsidRPr="00151DFA" w:rsidRDefault="008240D1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</w:tr>
      <w:tr w:rsidR="008240D1" w:rsidRPr="00151DFA" w:rsidTr="00AD4736">
        <w:tc>
          <w:tcPr>
            <w:tcW w:w="480" w:type="dxa"/>
          </w:tcPr>
          <w:p w:rsidR="008240D1" w:rsidRPr="00151DFA" w:rsidRDefault="008240D1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151DFA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6928" w:type="dxa"/>
          </w:tcPr>
          <w:p w:rsidR="008240D1" w:rsidRPr="00151DFA" w:rsidRDefault="008240D1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151DFA">
              <w:rPr>
                <w:rFonts w:ascii="Arial" w:hAnsi="Arial" w:cs="Arial"/>
                <w:sz w:val="20"/>
              </w:rPr>
              <w:t>U heeft een recent audit-verslag (niet ouder dan 2 jaar) en deze toegevoegd.</w:t>
            </w:r>
          </w:p>
          <w:p w:rsidR="008240D1" w:rsidRPr="00151DFA" w:rsidRDefault="008240D1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943" w:type="dxa"/>
          </w:tcPr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246"/>
            </w:tblGrid>
            <w:tr w:rsidR="008240D1" w:rsidRPr="00151DFA" w:rsidTr="00AD4736">
              <w:trPr>
                <w:trHeight w:val="251"/>
              </w:trPr>
              <w:tc>
                <w:tcPr>
                  <w:tcW w:w="246" w:type="dxa"/>
                </w:tcPr>
                <w:p w:rsidR="008240D1" w:rsidRPr="00151DFA" w:rsidRDefault="008240D1" w:rsidP="00AD4736">
                  <w:pPr>
                    <w:spacing w:after="0" w:line="240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:rsidR="008240D1" w:rsidRPr="00151DFA" w:rsidRDefault="008240D1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151DFA">
              <w:rPr>
                <w:rFonts w:ascii="Arial" w:hAnsi="Arial" w:cs="Arial"/>
                <w:sz w:val="20"/>
              </w:rPr>
              <w:t>Ja</w:t>
            </w:r>
          </w:p>
          <w:p w:rsidR="008240D1" w:rsidRPr="00151DFA" w:rsidRDefault="008240D1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246"/>
            </w:tblGrid>
            <w:tr w:rsidR="008240D1" w:rsidRPr="00151DFA" w:rsidTr="00AD4736">
              <w:trPr>
                <w:trHeight w:val="250"/>
              </w:trPr>
              <w:tc>
                <w:tcPr>
                  <w:tcW w:w="246" w:type="dxa"/>
                </w:tcPr>
                <w:p w:rsidR="008240D1" w:rsidRPr="00151DFA" w:rsidRDefault="008240D1" w:rsidP="00AD4736">
                  <w:pPr>
                    <w:spacing w:after="0" w:line="240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:rsidR="008240D1" w:rsidRPr="00151DFA" w:rsidRDefault="008240D1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151DFA">
              <w:rPr>
                <w:rFonts w:ascii="Arial" w:hAnsi="Arial" w:cs="Arial"/>
                <w:sz w:val="20"/>
              </w:rPr>
              <w:t>Nee</w:t>
            </w:r>
          </w:p>
        </w:tc>
      </w:tr>
      <w:tr w:rsidR="008240D1" w:rsidRPr="00151DFA" w:rsidTr="00AD4736">
        <w:tc>
          <w:tcPr>
            <w:tcW w:w="480" w:type="dxa"/>
          </w:tcPr>
          <w:p w:rsidR="008240D1" w:rsidRPr="00151DFA" w:rsidRDefault="008240D1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151DFA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6928" w:type="dxa"/>
          </w:tcPr>
          <w:p w:rsidR="008240D1" w:rsidRPr="00151DFA" w:rsidRDefault="008240D1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151DFA">
              <w:rPr>
                <w:rFonts w:ascii="Arial" w:hAnsi="Arial" w:cs="Arial"/>
                <w:sz w:val="20"/>
              </w:rPr>
              <w:t>U heeft een beschrijving van uw klachtenprocedure en deze toegevoegd.</w:t>
            </w:r>
          </w:p>
          <w:p w:rsidR="008240D1" w:rsidRPr="00151DFA" w:rsidRDefault="008240D1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943" w:type="dxa"/>
          </w:tcPr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246"/>
            </w:tblGrid>
            <w:tr w:rsidR="008240D1" w:rsidRPr="00151DFA" w:rsidTr="00AD4736">
              <w:trPr>
                <w:trHeight w:val="251"/>
              </w:trPr>
              <w:tc>
                <w:tcPr>
                  <w:tcW w:w="246" w:type="dxa"/>
                </w:tcPr>
                <w:p w:rsidR="008240D1" w:rsidRPr="00151DFA" w:rsidRDefault="008240D1" w:rsidP="00AD4736">
                  <w:pPr>
                    <w:spacing w:after="0" w:line="240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:rsidR="008240D1" w:rsidRPr="00151DFA" w:rsidRDefault="008240D1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151DFA">
              <w:rPr>
                <w:rFonts w:ascii="Arial" w:hAnsi="Arial" w:cs="Arial"/>
                <w:sz w:val="20"/>
              </w:rPr>
              <w:t>Ja</w:t>
            </w:r>
          </w:p>
          <w:p w:rsidR="008240D1" w:rsidRPr="00151DFA" w:rsidRDefault="008240D1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246"/>
            </w:tblGrid>
            <w:tr w:rsidR="008240D1" w:rsidRPr="00151DFA" w:rsidTr="00AD4736">
              <w:trPr>
                <w:trHeight w:val="250"/>
              </w:trPr>
              <w:tc>
                <w:tcPr>
                  <w:tcW w:w="246" w:type="dxa"/>
                </w:tcPr>
                <w:p w:rsidR="008240D1" w:rsidRPr="00151DFA" w:rsidRDefault="008240D1" w:rsidP="00AD4736">
                  <w:pPr>
                    <w:spacing w:after="0" w:line="240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:rsidR="008240D1" w:rsidRPr="00151DFA" w:rsidRDefault="008240D1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151DFA">
              <w:rPr>
                <w:rFonts w:ascii="Arial" w:hAnsi="Arial" w:cs="Arial"/>
                <w:sz w:val="20"/>
              </w:rPr>
              <w:t>Nee</w:t>
            </w:r>
          </w:p>
        </w:tc>
      </w:tr>
    </w:tbl>
    <w:p w:rsidR="008240D1" w:rsidRPr="00151DFA" w:rsidRDefault="008240D1" w:rsidP="008240D1">
      <w:pPr>
        <w:pStyle w:val="Geenafstand"/>
        <w:rPr>
          <w:rFonts w:ascii="Arial" w:hAnsi="Arial" w:cs="Arial"/>
          <w:b/>
          <w:sz w:val="20"/>
          <w:szCs w:val="20"/>
        </w:rPr>
      </w:pPr>
    </w:p>
    <w:p w:rsidR="008240D1" w:rsidRPr="00151DFA" w:rsidRDefault="008240D1" w:rsidP="008240D1">
      <w:pPr>
        <w:pStyle w:val="Geenafstand"/>
        <w:rPr>
          <w:rFonts w:ascii="Arial" w:hAnsi="Arial" w:cs="Arial"/>
          <w:b/>
          <w:sz w:val="20"/>
          <w:szCs w:val="20"/>
        </w:rPr>
      </w:pPr>
    </w:p>
    <w:p w:rsidR="008240D1" w:rsidRPr="00151DFA" w:rsidRDefault="008240D1" w:rsidP="008240D1">
      <w:pPr>
        <w:pStyle w:val="Geenafstand"/>
        <w:rPr>
          <w:rFonts w:ascii="Arial" w:hAnsi="Arial" w:cs="Arial"/>
          <w:b/>
          <w:sz w:val="20"/>
          <w:szCs w:val="20"/>
        </w:rPr>
      </w:pPr>
    </w:p>
    <w:tbl>
      <w:tblPr>
        <w:tblW w:w="9104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3"/>
        <w:gridCol w:w="4851"/>
      </w:tblGrid>
      <w:tr w:rsidR="008240D1" w:rsidRPr="00151DFA" w:rsidTr="00AD4736">
        <w:trPr>
          <w:trHeight w:val="340"/>
        </w:trPr>
        <w:tc>
          <w:tcPr>
            <w:tcW w:w="9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0D1" w:rsidRPr="00151DFA" w:rsidRDefault="008240D1" w:rsidP="00AD4736">
            <w:pPr>
              <w:pStyle w:val="INKStandaard"/>
              <w:rPr>
                <w:rFonts w:ascii="Arial" w:hAnsi="Arial" w:cs="Arial"/>
                <w:b/>
                <w:color w:val="auto"/>
                <w:sz w:val="20"/>
                <w:szCs w:val="20"/>
                <w:lang w:eastAsia="nl-NL"/>
              </w:rPr>
            </w:pPr>
            <w:r w:rsidRPr="00151DFA">
              <w:rPr>
                <w:rFonts w:ascii="Arial" w:hAnsi="Arial" w:cs="Arial"/>
                <w:b/>
                <w:color w:val="auto"/>
                <w:sz w:val="20"/>
                <w:szCs w:val="20"/>
                <w:lang w:eastAsia="nl-NL"/>
              </w:rPr>
              <w:t>Getekend voor akkoord</w:t>
            </w:r>
          </w:p>
        </w:tc>
      </w:tr>
      <w:tr w:rsidR="008240D1" w:rsidRPr="00151DFA" w:rsidTr="00AD4736">
        <w:trPr>
          <w:trHeight w:val="34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0D1" w:rsidRPr="00151DFA" w:rsidRDefault="008240D1" w:rsidP="00AD4736">
            <w:pPr>
              <w:pStyle w:val="INKStandaard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151DFA">
              <w:rPr>
                <w:rFonts w:ascii="Arial" w:hAnsi="Arial" w:cs="Arial"/>
                <w:sz w:val="20"/>
                <w:szCs w:val="20"/>
                <w:lang w:eastAsia="nl-NL"/>
              </w:rPr>
              <w:t>Naam tekenbevoegde</w:t>
            </w:r>
          </w:p>
        </w:tc>
        <w:tc>
          <w:tcPr>
            <w:tcW w:w="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0D1" w:rsidRPr="00151DFA" w:rsidRDefault="008240D1" w:rsidP="00AD4736">
            <w:pPr>
              <w:pStyle w:val="INKStandaard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8240D1" w:rsidRPr="00151DFA" w:rsidTr="00AD4736">
        <w:trPr>
          <w:trHeight w:val="34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0D1" w:rsidRPr="00151DFA" w:rsidRDefault="008240D1" w:rsidP="00AD4736">
            <w:pPr>
              <w:pStyle w:val="INKStandaard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151DFA">
              <w:rPr>
                <w:rFonts w:ascii="Arial" w:hAnsi="Arial" w:cs="Arial"/>
                <w:sz w:val="20"/>
                <w:szCs w:val="20"/>
                <w:lang w:eastAsia="nl-NL"/>
              </w:rPr>
              <w:t>Handtekening</w:t>
            </w:r>
          </w:p>
        </w:tc>
        <w:tc>
          <w:tcPr>
            <w:tcW w:w="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0D1" w:rsidRPr="00151DFA" w:rsidRDefault="008240D1" w:rsidP="00AD4736">
            <w:pPr>
              <w:pStyle w:val="INKStandaard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8240D1" w:rsidRPr="00151DFA" w:rsidTr="00AD4736">
        <w:trPr>
          <w:trHeight w:val="34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0D1" w:rsidRPr="00151DFA" w:rsidRDefault="008240D1" w:rsidP="00AD4736">
            <w:pPr>
              <w:pStyle w:val="INKStandaard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151DFA">
              <w:rPr>
                <w:rFonts w:ascii="Arial" w:hAnsi="Arial" w:cs="Arial"/>
                <w:sz w:val="20"/>
                <w:szCs w:val="20"/>
                <w:lang w:eastAsia="nl-NL"/>
              </w:rPr>
              <w:t>Datum</w:t>
            </w:r>
          </w:p>
        </w:tc>
        <w:tc>
          <w:tcPr>
            <w:tcW w:w="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0D1" w:rsidRPr="00151DFA" w:rsidRDefault="008240D1" w:rsidP="00AD4736">
            <w:pPr>
              <w:pStyle w:val="INKStandaard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</w:tbl>
    <w:p w:rsidR="00836FD3" w:rsidRPr="00151DFA" w:rsidRDefault="00836FD3" w:rsidP="000E4513">
      <w:pPr>
        <w:pStyle w:val="Geenafstand"/>
        <w:rPr>
          <w:rFonts w:ascii="Arial" w:hAnsi="Arial" w:cs="Arial"/>
          <w:sz w:val="20"/>
          <w:szCs w:val="20"/>
        </w:rPr>
      </w:pPr>
    </w:p>
    <w:sectPr w:rsidR="00836FD3" w:rsidRPr="00151D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FCC A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934C3"/>
    <w:multiLevelType w:val="hybridMultilevel"/>
    <w:tmpl w:val="AE407894"/>
    <w:lvl w:ilvl="0" w:tplc="5DD87EAA">
      <w:start w:val="1"/>
      <w:numFmt w:val="bullet"/>
      <w:pStyle w:val="Lijststreepjetweedeniveau"/>
      <w:lvlText w:val="–"/>
      <w:lvlJc w:val="left"/>
      <w:pPr>
        <w:ind w:left="587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B40F8"/>
    <w:multiLevelType w:val="hybridMultilevel"/>
    <w:tmpl w:val="7C08C8CA"/>
    <w:lvl w:ilvl="0" w:tplc="12E2BE0A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A81C54"/>
    <w:multiLevelType w:val="hybridMultilevel"/>
    <w:tmpl w:val="D472A18E"/>
    <w:lvl w:ilvl="0" w:tplc="97B4597E">
      <w:start w:val="1"/>
      <w:numFmt w:val="bullet"/>
      <w:pStyle w:val="Lij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0A03A0"/>
    <w:multiLevelType w:val="hybridMultilevel"/>
    <w:tmpl w:val="615C8A74"/>
    <w:lvl w:ilvl="0" w:tplc="12E2BE0A">
      <w:start w:val="1"/>
      <w:numFmt w:val="decimal"/>
      <w:lvlText w:val="%1"/>
      <w:lvlJc w:val="left"/>
      <w:pPr>
        <w:ind w:left="360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83C331C"/>
    <w:multiLevelType w:val="multilevel"/>
    <w:tmpl w:val="615C8A74"/>
    <w:lvl w:ilvl="0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0D1"/>
    <w:rsid w:val="000145A9"/>
    <w:rsid w:val="000E4513"/>
    <w:rsid w:val="000F0A32"/>
    <w:rsid w:val="00123231"/>
    <w:rsid w:val="00151DFA"/>
    <w:rsid w:val="001E10EF"/>
    <w:rsid w:val="002819EC"/>
    <w:rsid w:val="002A6674"/>
    <w:rsid w:val="00310B62"/>
    <w:rsid w:val="005F44D8"/>
    <w:rsid w:val="007809C7"/>
    <w:rsid w:val="008240D1"/>
    <w:rsid w:val="00836FD3"/>
    <w:rsid w:val="00BD0062"/>
    <w:rsid w:val="00D76A6B"/>
    <w:rsid w:val="00E45B7C"/>
    <w:rsid w:val="00F10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5159D2-7BB4-4B15-BFE7-BE8828BB5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3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8240D1"/>
    <w:pPr>
      <w:spacing w:after="160" w:line="259" w:lineRule="auto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uiPriority w:val="1"/>
    <w:qFormat/>
    <w:rsid w:val="00D76A6B"/>
    <w:pPr>
      <w:pageBreakBefore/>
      <w:widowControl w:val="0"/>
      <w:spacing w:after="700" w:line="300" w:lineRule="atLeast"/>
      <w:contextualSpacing/>
      <w:outlineLvl w:val="0"/>
    </w:pPr>
    <w:rPr>
      <w:rFonts w:eastAsiaTheme="majorEastAsia" w:cstheme="majorBidi"/>
      <w:bCs/>
      <w:kern w:val="32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1"/>
    <w:unhideWhenUsed/>
    <w:qFormat/>
    <w:rsid w:val="00E45B7C"/>
    <w:pPr>
      <w:keepNext/>
      <w:widowControl w:val="0"/>
      <w:spacing w:before="200" w:after="0" w:line="300" w:lineRule="atLeast"/>
      <w:contextualSpacing/>
      <w:outlineLvl w:val="1"/>
    </w:pPr>
    <w:rPr>
      <w:rFonts w:eastAsiaTheme="majorEastAsia" w:cstheme="majorBidi"/>
      <w:b/>
      <w:bCs/>
      <w:kern w:val="32"/>
      <w:szCs w:val="26"/>
    </w:rPr>
  </w:style>
  <w:style w:type="paragraph" w:styleId="Kop3">
    <w:name w:val="heading 3"/>
    <w:basedOn w:val="Standaard"/>
    <w:next w:val="Standaard"/>
    <w:link w:val="Kop3Char"/>
    <w:uiPriority w:val="1"/>
    <w:unhideWhenUsed/>
    <w:qFormat/>
    <w:rsid w:val="00E45B7C"/>
    <w:pPr>
      <w:keepNext/>
      <w:widowControl w:val="0"/>
      <w:spacing w:before="240" w:after="0" w:line="240" w:lineRule="atLeast"/>
      <w:outlineLvl w:val="2"/>
    </w:pPr>
    <w:rPr>
      <w:rFonts w:eastAsiaTheme="majorEastAsia" w:cstheme="majorBidi"/>
      <w:bCs/>
      <w:i/>
      <w:kern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0E4513"/>
    <w:rPr>
      <w:rFonts w:ascii="Verdana" w:eastAsiaTheme="majorEastAsia" w:hAnsi="Verdana" w:cstheme="majorBidi"/>
      <w:bCs/>
      <w:kern w:val="32"/>
      <w:sz w:val="24"/>
      <w:szCs w:val="28"/>
    </w:rPr>
  </w:style>
  <w:style w:type="character" w:customStyle="1" w:styleId="Kop2Char">
    <w:name w:val="Kop 2 Char"/>
    <w:basedOn w:val="Standaardalinea-lettertype"/>
    <w:link w:val="Kop2"/>
    <w:uiPriority w:val="1"/>
    <w:rsid w:val="000E4513"/>
    <w:rPr>
      <w:rFonts w:ascii="Verdana" w:eastAsiaTheme="majorEastAsia" w:hAnsi="Verdana" w:cstheme="majorBidi"/>
      <w:b/>
      <w:bCs/>
      <w:kern w:val="32"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1"/>
    <w:rsid w:val="000E4513"/>
    <w:rPr>
      <w:rFonts w:ascii="Verdana" w:eastAsiaTheme="majorEastAsia" w:hAnsi="Verdana" w:cstheme="majorBidi"/>
      <w:bCs/>
      <w:i/>
      <w:kern w:val="32"/>
      <w:sz w:val="18"/>
    </w:rPr>
  </w:style>
  <w:style w:type="paragraph" w:customStyle="1" w:styleId="Lijstbullet">
    <w:name w:val="Lijst bullet"/>
    <w:basedOn w:val="Standaard"/>
    <w:uiPriority w:val="2"/>
    <w:qFormat/>
    <w:rsid w:val="005F44D8"/>
    <w:pPr>
      <w:numPr>
        <w:numId w:val="1"/>
      </w:numPr>
      <w:tabs>
        <w:tab w:val="left" w:pos="227"/>
      </w:tabs>
      <w:spacing w:after="0" w:line="240" w:lineRule="atLeast"/>
      <w:ind w:left="227" w:hanging="227"/>
    </w:pPr>
  </w:style>
  <w:style w:type="paragraph" w:styleId="Lijstalinea">
    <w:name w:val="List Paragraph"/>
    <w:basedOn w:val="Standaard"/>
    <w:uiPriority w:val="34"/>
    <w:rsid w:val="002A6674"/>
    <w:pPr>
      <w:spacing w:after="0" w:line="240" w:lineRule="atLeast"/>
      <w:ind w:left="720"/>
      <w:contextualSpacing/>
    </w:pPr>
  </w:style>
  <w:style w:type="paragraph" w:customStyle="1" w:styleId="Lijststreepjetweedeniveau">
    <w:name w:val="Lijst streepje (tweede niveau)"/>
    <w:basedOn w:val="Standaard"/>
    <w:uiPriority w:val="2"/>
    <w:qFormat/>
    <w:rsid w:val="002A6674"/>
    <w:pPr>
      <w:numPr>
        <w:numId w:val="3"/>
      </w:numPr>
      <w:spacing w:after="0" w:line="240" w:lineRule="atLeast"/>
      <w:ind w:left="454" w:hanging="227"/>
    </w:pPr>
  </w:style>
  <w:style w:type="paragraph" w:styleId="Geenafstand">
    <w:name w:val="No Spacing"/>
    <w:uiPriority w:val="3"/>
    <w:rsid w:val="000E4513"/>
    <w:pPr>
      <w:spacing w:after="0" w:line="240" w:lineRule="auto"/>
    </w:pPr>
    <w:rPr>
      <w:rFonts w:ascii="Verdana" w:hAnsi="Verdana"/>
      <w:sz w:val="18"/>
    </w:rPr>
  </w:style>
  <w:style w:type="table" w:styleId="Tabelraster">
    <w:name w:val="Table Grid"/>
    <w:basedOn w:val="Standaardtabel"/>
    <w:rsid w:val="008240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KStandaard">
    <w:name w:val="INK Standaard"/>
    <w:basedOn w:val="Standaard"/>
    <w:link w:val="INKStandaardChar"/>
    <w:qFormat/>
    <w:rsid w:val="008240D1"/>
    <w:pPr>
      <w:autoSpaceDE w:val="0"/>
      <w:autoSpaceDN w:val="0"/>
      <w:adjustRightInd w:val="0"/>
      <w:spacing w:after="0" w:line="276" w:lineRule="auto"/>
    </w:pPr>
    <w:rPr>
      <w:rFonts w:eastAsia="Calibri" w:cs="BAFCC A+ Univers"/>
      <w:color w:val="000000"/>
      <w:spacing w:val="5"/>
    </w:rPr>
  </w:style>
  <w:style w:type="character" w:customStyle="1" w:styleId="INKStandaardChar">
    <w:name w:val="INK Standaard Char"/>
    <w:basedOn w:val="Standaardalinea-lettertype"/>
    <w:link w:val="INKStandaard"/>
    <w:rsid w:val="008240D1"/>
    <w:rPr>
      <w:rFonts w:ascii="Verdana" w:eastAsia="Calibri" w:hAnsi="Verdana" w:cs="BAFCC A+ Univers"/>
      <w:color w:val="000000"/>
      <w:spacing w:val="5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00C83-EA99-4A5A-8128-C4CBE0561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Ires I. de Boer</dc:creator>
  <cp:keywords/>
  <dc:description/>
  <cp:lastModifiedBy>Farid F. el Moussaoui</cp:lastModifiedBy>
  <cp:revision>2</cp:revision>
  <dcterms:created xsi:type="dcterms:W3CDTF">2020-08-24T12:53:00Z</dcterms:created>
  <dcterms:modified xsi:type="dcterms:W3CDTF">2020-08-24T12:53:00Z</dcterms:modified>
</cp:coreProperties>
</file>